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607 High Heels Дорослі Solo Debut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Ольга Дробиш (Київ) \ Olha LeRoy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#853 Ярослава Білецька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853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